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342A73" w14:textId="0FC3971C" w:rsidR="009B7836" w:rsidRDefault="003F111A" w:rsidP="009B7836">
      <w:pPr>
        <w:pBdr>
          <w:bottom w:val="single" w:sz="12" w:space="1" w:color="auto"/>
        </w:pBd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  <w:b/>
        </w:rPr>
        <w:t>CONCEPT HANDBACK INSPECTION CHECKLIST</w:t>
      </w:r>
    </w:p>
    <w:p w14:paraId="5D88BD33" w14:textId="77777777" w:rsidR="009B7836" w:rsidRPr="009B7836" w:rsidRDefault="009B7836" w:rsidP="009B7836">
      <w:pPr>
        <w:pBdr>
          <w:bottom w:val="single" w:sz="12" w:space="1" w:color="auto"/>
        </w:pBdr>
        <w:spacing w:line="240" w:lineRule="auto"/>
        <w:rPr>
          <w:rFonts w:asciiTheme="minorBidi" w:hAnsiTheme="minorBidi"/>
        </w:rPr>
      </w:pPr>
    </w:p>
    <w:p w14:paraId="234AD9AD" w14:textId="77777777" w:rsidR="00D94BAA" w:rsidRPr="009B7836" w:rsidRDefault="003F111A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  <w:b/>
        </w:rPr>
        <w:t>PROPERTY DETAILS</w:t>
      </w:r>
    </w:p>
    <w:p w14:paraId="098D880F" w14:textId="7D3FF4C4" w:rsidR="00D94BAA" w:rsidRPr="009B7836" w:rsidRDefault="00167044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Property Address: </w:t>
      </w:r>
      <w:r w:rsidR="003F111A" w:rsidRPr="009B7836">
        <w:rPr>
          <w:rFonts w:asciiTheme="minorBidi" w:hAnsiTheme="minorBidi"/>
          <w:b/>
        </w:rPr>
        <w:t>7 ALKINCOTE ST, BD21 5JY</w:t>
      </w:r>
    </w:p>
    <w:p w14:paraId="15A9627F" w14:textId="44138BB5" w:rsidR="00D94BAA" w:rsidRPr="009B7836" w:rsidRDefault="00167044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Inspection Date: </w:t>
      </w:r>
      <w:r w:rsidR="003F111A" w:rsidRPr="009B7836">
        <w:rPr>
          <w:rFonts w:asciiTheme="minorBidi" w:hAnsiTheme="minorBidi"/>
          <w:b/>
        </w:rPr>
        <w:t>18 MAY</w:t>
      </w:r>
    </w:p>
    <w:p w14:paraId="1E345AB6" w14:textId="3CE37658" w:rsidR="00D94BAA" w:rsidRPr="009B7836" w:rsidRDefault="00167044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Inspector Name: </w:t>
      </w:r>
      <w:r w:rsidR="003F111A" w:rsidRPr="009B7836">
        <w:rPr>
          <w:rFonts w:asciiTheme="minorBidi" w:hAnsiTheme="minorBidi"/>
          <w:b/>
        </w:rPr>
        <w:t>AHMED</w:t>
      </w:r>
    </w:p>
    <w:p w14:paraId="5988B0E9" w14:textId="0BF0E169" w:rsidR="00D94BAA" w:rsidRPr="009B7836" w:rsidRDefault="00167044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Keys Received (Y/N): </w:t>
      </w:r>
      <w:r w:rsidR="003F111A" w:rsidRPr="009B7836">
        <w:rPr>
          <w:rFonts w:asciiTheme="minorBidi" w:hAnsiTheme="minorBidi"/>
          <w:b/>
        </w:rPr>
        <w:t>Y 2X</w:t>
      </w:r>
    </w:p>
    <w:p w14:paraId="6BF7CEB5" w14:textId="33043936" w:rsidR="00D94BAA" w:rsidRPr="009B7836" w:rsidRDefault="00167044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Date Keys Received: </w:t>
      </w:r>
    </w:p>
    <w:p w14:paraId="1CC1DD75" w14:textId="44BCD076" w:rsidR="00D94BAA" w:rsidRPr="009B7836" w:rsidRDefault="00167044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Occupied at Inspection? (Y/N): </w:t>
      </w:r>
      <w:r w:rsidR="003F111A" w:rsidRPr="009B7836">
        <w:rPr>
          <w:rFonts w:asciiTheme="minorBidi" w:hAnsiTheme="minorBidi"/>
          <w:b/>
        </w:rPr>
        <w:t>N</w:t>
      </w:r>
    </w:p>
    <w:p w14:paraId="41FF9A14" w14:textId="67790480" w:rsidR="009B7836" w:rsidRDefault="00167044" w:rsidP="009B7836">
      <w:pPr>
        <w:pBdr>
          <w:bottom w:val="single" w:sz="12" w:space="1" w:color="auto"/>
        </w:pBdr>
        <w:spacing w:after="120" w:line="240" w:lineRule="auto"/>
        <w:rPr>
          <w:rFonts w:asciiTheme="minorBidi" w:hAnsiTheme="minorBidi"/>
          <w:b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Utilities Active? (Y/N): </w:t>
      </w:r>
      <w:r w:rsidR="003F111A" w:rsidRPr="009B7836">
        <w:rPr>
          <w:rFonts w:asciiTheme="minorBidi" w:hAnsiTheme="minorBidi"/>
          <w:b/>
        </w:rPr>
        <w:t>NO</w:t>
      </w:r>
    </w:p>
    <w:p w14:paraId="28AEA0E8" w14:textId="77777777" w:rsidR="009B7836" w:rsidRPr="009B7836" w:rsidRDefault="009B7836" w:rsidP="009B7836">
      <w:pPr>
        <w:pBdr>
          <w:bottom w:val="single" w:sz="12" w:space="1" w:color="auto"/>
        </w:pBdr>
        <w:spacing w:after="120" w:line="240" w:lineRule="auto"/>
        <w:rPr>
          <w:rFonts w:asciiTheme="minorBidi" w:hAnsiTheme="minorBidi"/>
          <w:b/>
        </w:rPr>
      </w:pPr>
    </w:p>
    <w:p w14:paraId="6C92FF14" w14:textId="77777777" w:rsidR="00D94BAA" w:rsidRPr="009B7836" w:rsidRDefault="003F111A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  <w:b/>
        </w:rPr>
        <w:t>1. VACANT POSSESSION</w:t>
      </w:r>
    </w:p>
    <w:p w14:paraId="5E50950E" w14:textId="75E747DD" w:rsidR="00D94BAA" w:rsidRPr="009B7836" w:rsidRDefault="00167044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Property fully vacant? (Y/N): </w:t>
      </w:r>
      <w:r w:rsidR="003F111A" w:rsidRPr="009B7836">
        <w:rPr>
          <w:rFonts w:asciiTheme="minorBidi" w:hAnsiTheme="minorBidi"/>
          <w:b/>
        </w:rPr>
        <w:t>Y</w:t>
      </w:r>
    </w:p>
    <w:p w14:paraId="54731E6A" w14:textId="155195AA" w:rsidR="00D94BAA" w:rsidRPr="009B7836" w:rsidRDefault="00167044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>• Any occupants remaining?</w:t>
      </w:r>
      <w:r w:rsidR="00707DBA" w:rsidRPr="009B7836">
        <w:rPr>
          <w:rFonts w:asciiTheme="minorBidi" w:hAnsiTheme="minorBidi"/>
        </w:rPr>
        <w:t xml:space="preserve"> </w:t>
      </w:r>
      <w:r w:rsidR="003F111A" w:rsidRPr="009B7836">
        <w:rPr>
          <w:rFonts w:asciiTheme="minorBidi" w:hAnsiTheme="minorBidi"/>
          <w:b/>
        </w:rPr>
        <w:t>N</w:t>
      </w:r>
    </w:p>
    <w:p w14:paraId="5F62AAAA" w14:textId="4B5BA18E" w:rsidR="00D94BAA" w:rsidRPr="009B7836" w:rsidRDefault="00167044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>• Any belongings left behind?</w:t>
      </w:r>
      <w:r w:rsidR="00707DBA" w:rsidRPr="009B7836">
        <w:rPr>
          <w:rFonts w:asciiTheme="minorBidi" w:hAnsiTheme="minorBidi"/>
        </w:rPr>
        <w:t xml:space="preserve"> </w:t>
      </w:r>
      <w:r w:rsidR="003F111A" w:rsidRPr="009B7836">
        <w:rPr>
          <w:rFonts w:asciiTheme="minorBidi" w:hAnsiTheme="minorBidi"/>
          <w:b/>
        </w:rPr>
        <w:t>N</w:t>
      </w:r>
    </w:p>
    <w:p w14:paraId="673A13A6" w14:textId="015595AC" w:rsidR="00D94BAA" w:rsidRPr="009B7836" w:rsidRDefault="00167044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Signs of continued use? </w:t>
      </w:r>
      <w:r w:rsidR="003F111A" w:rsidRPr="009B7836">
        <w:rPr>
          <w:rFonts w:asciiTheme="minorBidi" w:hAnsiTheme="minorBidi"/>
          <w:b/>
        </w:rPr>
        <w:t>N</w:t>
      </w:r>
    </w:p>
    <w:p w14:paraId="3A10A39E" w14:textId="54F98A03" w:rsidR="00D94BAA" w:rsidRPr="009B7836" w:rsidRDefault="003F111A" w:rsidP="00707DBA">
      <w:pPr>
        <w:spacing w:line="240" w:lineRule="auto"/>
        <w:rPr>
          <w:rFonts w:asciiTheme="minorBidi" w:hAnsiTheme="minorBidi"/>
          <w:b/>
          <w:bCs/>
        </w:rPr>
      </w:pPr>
      <w:r w:rsidRPr="009B7836">
        <w:rPr>
          <w:rFonts w:asciiTheme="minorBidi" w:hAnsiTheme="minorBidi"/>
          <w:b/>
          <w:bCs/>
        </w:rPr>
        <w:t xml:space="preserve">Notes: </w:t>
      </w:r>
    </w:p>
    <w:p w14:paraId="2B61B5D9" w14:textId="77777777" w:rsidR="00D94BAA" w:rsidRPr="009B7836" w:rsidRDefault="003F111A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  <w:b/>
        </w:rPr>
        <w:t>2. GENERAL CONDITION</w:t>
      </w:r>
    </w:p>
    <w:p w14:paraId="51672EC5" w14:textId="12488ED6" w:rsidR="00707DBA" w:rsidRPr="009B7836" w:rsidRDefault="00167044" w:rsidP="00707DBA">
      <w:pPr>
        <w:spacing w:after="60"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>• Overall condition:</w:t>
      </w:r>
    </w:p>
    <w:p w14:paraId="1B4ED1C5" w14:textId="7D7E23D9" w:rsidR="00707DBA" w:rsidRPr="009B7836" w:rsidRDefault="00167044" w:rsidP="00707DBA">
      <w:pPr>
        <w:spacing w:after="120" w:line="240" w:lineRule="auto"/>
        <w:rPr>
          <w:rFonts w:asciiTheme="minorBidi" w:hAnsiTheme="minorBidi"/>
          <w:b/>
        </w:rPr>
      </w:pPr>
      <w:r w:rsidRPr="009B7836">
        <w:rPr>
          <w:rFonts w:asciiTheme="minorBidi" w:hAnsiTheme="minorBidi"/>
        </w:rPr>
        <w:t xml:space="preserve">    </w:t>
      </w:r>
      <w:r w:rsidR="003F111A" w:rsidRPr="009B7836">
        <w:rPr>
          <w:rFonts w:asciiTheme="minorBidi" w:hAnsiTheme="minorBidi"/>
        </w:rPr>
        <w:t xml:space="preserve"> </w:t>
      </w:r>
      <w:r w:rsidR="003F111A" w:rsidRPr="009B7836">
        <w:rPr>
          <w:rFonts w:ascii="Segoe UI Symbol" w:hAnsi="Segoe UI Symbol" w:cs="Segoe UI Symbol"/>
          <w:b/>
        </w:rPr>
        <w:t>☐</w:t>
      </w:r>
      <w:r w:rsidR="003F111A" w:rsidRPr="009B7836">
        <w:rPr>
          <w:rFonts w:asciiTheme="minorBidi" w:hAnsiTheme="minorBidi"/>
          <w:b/>
        </w:rPr>
        <w:t xml:space="preserve"> Good   </w:t>
      </w:r>
      <w:r w:rsidR="003F111A" w:rsidRPr="009B7836">
        <w:rPr>
          <w:rFonts w:ascii="Segoe UI Symbol" w:hAnsi="Segoe UI Symbol" w:cs="Segoe UI Symbol"/>
          <w:b/>
        </w:rPr>
        <w:t>☑</w:t>
      </w:r>
      <w:r w:rsidR="003F111A" w:rsidRPr="009B7836">
        <w:rPr>
          <w:rFonts w:asciiTheme="minorBidi" w:hAnsiTheme="minorBidi"/>
          <w:b/>
        </w:rPr>
        <w:t xml:space="preserve"> Fair   </w:t>
      </w:r>
      <w:r w:rsidR="003F111A" w:rsidRPr="009B7836">
        <w:rPr>
          <w:rFonts w:ascii="Segoe UI Symbol" w:hAnsi="Segoe UI Symbol" w:cs="Segoe UI Symbol"/>
          <w:b/>
        </w:rPr>
        <w:t>☐</w:t>
      </w:r>
      <w:r w:rsidR="003F111A" w:rsidRPr="009B7836">
        <w:rPr>
          <w:rFonts w:asciiTheme="minorBidi" w:hAnsiTheme="minorBidi"/>
          <w:b/>
        </w:rPr>
        <w:t xml:space="preserve"> Poor   </w:t>
      </w:r>
      <w:r w:rsidR="003F111A" w:rsidRPr="009B7836">
        <w:rPr>
          <w:rFonts w:ascii="Segoe UI Symbol" w:hAnsi="Segoe UI Symbol" w:cs="Segoe UI Symbol"/>
          <w:b/>
        </w:rPr>
        <w:t>☐</w:t>
      </w:r>
      <w:r w:rsidR="003F111A" w:rsidRPr="009B7836">
        <w:rPr>
          <w:rFonts w:asciiTheme="minorBidi" w:hAnsiTheme="minorBidi"/>
          <w:b/>
        </w:rPr>
        <w:t xml:space="preserve"> Severe</w:t>
      </w:r>
    </w:p>
    <w:p w14:paraId="2DB37B86" w14:textId="33D34A46" w:rsidR="00707DBA" w:rsidRPr="009B7836" w:rsidRDefault="00167044" w:rsidP="00707DBA">
      <w:pPr>
        <w:spacing w:after="120"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>• Cleanliness:</w:t>
      </w:r>
    </w:p>
    <w:p w14:paraId="7CB938D5" w14:textId="0D3D03F0" w:rsidR="00707DBA" w:rsidRPr="009B7836" w:rsidRDefault="00167044" w:rsidP="003F111A">
      <w:pPr>
        <w:spacing w:after="60" w:line="240" w:lineRule="auto"/>
        <w:rPr>
          <w:rFonts w:asciiTheme="minorBidi" w:hAnsiTheme="minorBidi"/>
          <w:b/>
        </w:rPr>
      </w:pPr>
      <w:r w:rsidRPr="009B7836">
        <w:rPr>
          <w:rFonts w:asciiTheme="minorBidi" w:hAnsiTheme="minorBidi"/>
        </w:rPr>
        <w:t xml:space="preserve">  </w:t>
      </w:r>
      <w:r w:rsidR="003F111A" w:rsidRPr="009B7836">
        <w:rPr>
          <w:rFonts w:asciiTheme="minorBidi" w:hAnsiTheme="minorBidi"/>
        </w:rPr>
        <w:t xml:space="preserve"> </w:t>
      </w:r>
      <w:r w:rsidRPr="009B7836">
        <w:rPr>
          <w:rFonts w:asciiTheme="minorBidi" w:hAnsiTheme="minorBidi"/>
        </w:rPr>
        <w:t xml:space="preserve">  </w:t>
      </w:r>
      <w:r w:rsidR="003F111A" w:rsidRPr="009B7836">
        <w:rPr>
          <w:rFonts w:ascii="Segoe UI Symbol" w:hAnsi="Segoe UI Symbol" w:cs="Segoe UI Symbol"/>
          <w:b/>
        </w:rPr>
        <w:t>☐</w:t>
      </w:r>
      <w:r w:rsidR="003F111A" w:rsidRPr="009B7836">
        <w:rPr>
          <w:rFonts w:asciiTheme="minorBidi" w:hAnsiTheme="minorBidi"/>
          <w:b/>
        </w:rPr>
        <w:t xml:space="preserve"> Clean   </w:t>
      </w:r>
      <w:r w:rsidR="003F111A" w:rsidRPr="009B7836">
        <w:rPr>
          <w:rFonts w:ascii="Segoe UI Symbol" w:hAnsi="Segoe UI Symbol" w:cs="Segoe UI Symbol"/>
          <w:b/>
        </w:rPr>
        <w:t>☑</w:t>
      </w:r>
      <w:r w:rsidR="003F111A" w:rsidRPr="009B7836">
        <w:rPr>
          <w:rFonts w:asciiTheme="minorBidi" w:hAnsiTheme="minorBidi"/>
          <w:b/>
        </w:rPr>
        <w:t xml:space="preserve"> Needs cleaning   </w:t>
      </w:r>
      <w:r w:rsidR="003F111A" w:rsidRPr="009B7836">
        <w:rPr>
          <w:rFonts w:ascii="Segoe UI Symbol" w:hAnsi="Segoe UI Symbol" w:cs="Segoe UI Symbol"/>
          <w:b/>
        </w:rPr>
        <w:t>☐</w:t>
      </w:r>
      <w:r w:rsidR="003F111A" w:rsidRPr="009B7836">
        <w:rPr>
          <w:rFonts w:asciiTheme="minorBidi" w:hAnsiTheme="minorBidi"/>
          <w:b/>
        </w:rPr>
        <w:t xml:space="preserve"> Heavy neglect</w:t>
      </w:r>
    </w:p>
    <w:p w14:paraId="78CCD823" w14:textId="77777777" w:rsidR="003F111A" w:rsidRPr="009B7836" w:rsidRDefault="003F111A" w:rsidP="003F111A">
      <w:pPr>
        <w:spacing w:after="60" w:line="240" w:lineRule="auto"/>
        <w:rPr>
          <w:rFonts w:asciiTheme="minorBidi" w:hAnsiTheme="minorBidi"/>
          <w:b/>
        </w:rPr>
      </w:pPr>
    </w:p>
    <w:p w14:paraId="42998415" w14:textId="55297DFE" w:rsidR="00D94BAA" w:rsidRPr="009B7836" w:rsidRDefault="00167044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>• Odours / damp smell</w:t>
      </w:r>
      <w:r w:rsidR="00707DBA" w:rsidRPr="009B7836">
        <w:rPr>
          <w:rFonts w:asciiTheme="minorBidi" w:hAnsiTheme="minorBidi"/>
        </w:rPr>
        <w:t>?</w:t>
      </w:r>
      <w:r w:rsidR="003F111A" w:rsidRPr="009B7836">
        <w:rPr>
          <w:rFonts w:asciiTheme="minorBidi" w:hAnsiTheme="minorBidi"/>
        </w:rPr>
        <w:t xml:space="preserve"> </w:t>
      </w:r>
    </w:p>
    <w:p w14:paraId="166CF02D" w14:textId="5757A12A" w:rsidR="00D94BAA" w:rsidRPr="009B7836" w:rsidRDefault="003F111A" w:rsidP="00707DBA">
      <w:pPr>
        <w:spacing w:line="240" w:lineRule="auto"/>
        <w:rPr>
          <w:rFonts w:asciiTheme="minorBidi" w:hAnsiTheme="minorBidi"/>
          <w:b/>
          <w:bCs/>
        </w:rPr>
      </w:pPr>
      <w:r w:rsidRPr="009B7836">
        <w:rPr>
          <w:rFonts w:asciiTheme="minorBidi" w:hAnsiTheme="minorBidi"/>
          <w:b/>
          <w:bCs/>
        </w:rPr>
        <w:t xml:space="preserve">Notes: </w:t>
      </w:r>
    </w:p>
    <w:p w14:paraId="6C4699F4" w14:textId="77777777" w:rsidR="00D94BAA" w:rsidRPr="009B7836" w:rsidRDefault="003F111A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  <w:b/>
        </w:rPr>
        <w:t>3. WALLS &amp; DECORATION</w:t>
      </w:r>
    </w:p>
    <w:p w14:paraId="6B8D1AE7" w14:textId="05EC4BED" w:rsidR="00D94BAA" w:rsidRPr="009B7836" w:rsidRDefault="00167044" w:rsidP="00707DBA">
      <w:pPr>
        <w:spacing w:after="140"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Paint condition: </w:t>
      </w:r>
    </w:p>
    <w:p w14:paraId="1F4DF419" w14:textId="52DD1144" w:rsidR="00D94BAA" w:rsidRPr="009B7836" w:rsidRDefault="00167044" w:rsidP="00707DBA">
      <w:pPr>
        <w:spacing w:after="140"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Scuffs / damage: </w:t>
      </w:r>
      <w:r w:rsidR="003F111A" w:rsidRPr="009B7836">
        <w:rPr>
          <w:rFonts w:asciiTheme="minorBidi" w:hAnsiTheme="minorBidi"/>
          <w:b/>
        </w:rPr>
        <w:t>YES</w:t>
      </w:r>
    </w:p>
    <w:p w14:paraId="0C9A3761" w14:textId="0D56B7FD" w:rsidR="00D94BAA" w:rsidRPr="009B7836" w:rsidRDefault="00167044" w:rsidP="00707DBA">
      <w:pPr>
        <w:spacing w:after="140"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Holes / fixings: </w:t>
      </w:r>
    </w:p>
    <w:p w14:paraId="1E0B907E" w14:textId="77777777" w:rsidR="003F111A" w:rsidRPr="009B7836" w:rsidRDefault="00167044" w:rsidP="003F111A">
      <w:pPr>
        <w:spacing w:after="140"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>• Mould present? (Y/N)</w:t>
      </w:r>
    </w:p>
    <w:p w14:paraId="1364AA0F" w14:textId="79A580DC" w:rsidR="00707DBA" w:rsidRPr="00DF2596" w:rsidRDefault="003F111A" w:rsidP="00DF2596">
      <w:pPr>
        <w:spacing w:after="140"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  <w:b/>
          <w:bCs/>
        </w:rPr>
        <w:lastRenderedPageBreak/>
        <w:t>Notes:</w:t>
      </w:r>
    </w:p>
    <w:p w14:paraId="673D9D34" w14:textId="738D13DD" w:rsidR="00D94BAA" w:rsidRPr="009B7836" w:rsidRDefault="003F111A" w:rsidP="00707DBA">
      <w:pPr>
        <w:spacing w:after="140"/>
        <w:rPr>
          <w:rFonts w:asciiTheme="minorBidi" w:hAnsiTheme="minorBidi"/>
          <w:b/>
          <w:bCs/>
        </w:rPr>
      </w:pPr>
      <w:r w:rsidRPr="009B7836">
        <w:rPr>
          <w:rFonts w:asciiTheme="minorBidi" w:hAnsiTheme="minorBidi"/>
          <w:b/>
        </w:rPr>
        <w:t>4. CEILINGS</w:t>
      </w:r>
    </w:p>
    <w:p w14:paraId="41C4BE10" w14:textId="75476702" w:rsidR="00D94BAA" w:rsidRPr="009B7836" w:rsidRDefault="00167044" w:rsidP="00707DBA">
      <w:pPr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Stains: </w:t>
      </w:r>
      <w:r w:rsidR="003F111A" w:rsidRPr="009B7836">
        <w:rPr>
          <w:rFonts w:asciiTheme="minorBidi" w:hAnsiTheme="minorBidi"/>
          <w:b/>
        </w:rPr>
        <w:t>YES</w:t>
      </w:r>
    </w:p>
    <w:p w14:paraId="33BC546A" w14:textId="63740742" w:rsidR="00D94BAA" w:rsidRPr="009B7836" w:rsidRDefault="00167044" w:rsidP="00707DBA">
      <w:pPr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Cracks: </w:t>
      </w:r>
      <w:r w:rsidR="003F111A" w:rsidRPr="009B7836">
        <w:rPr>
          <w:rFonts w:asciiTheme="minorBidi" w:hAnsiTheme="minorBidi"/>
          <w:b/>
        </w:rPr>
        <w:t>NO</w:t>
      </w:r>
    </w:p>
    <w:p w14:paraId="3F30CFEF" w14:textId="4CE0B45C" w:rsidR="00707DBA" w:rsidRPr="009B7836" w:rsidRDefault="00167044" w:rsidP="00707DBA">
      <w:pPr>
        <w:rPr>
          <w:rFonts w:asciiTheme="minorBidi" w:hAnsiTheme="minorBidi"/>
          <w:b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Mould: </w:t>
      </w:r>
      <w:r w:rsidR="003F111A" w:rsidRPr="009B7836">
        <w:rPr>
          <w:rFonts w:asciiTheme="minorBidi" w:hAnsiTheme="minorBidi"/>
          <w:b/>
        </w:rPr>
        <w:t>N</w:t>
      </w:r>
    </w:p>
    <w:p w14:paraId="0BF2B8CB" w14:textId="7D708318" w:rsidR="00707DBA" w:rsidRPr="009B7836" w:rsidRDefault="003F111A" w:rsidP="00A672A3">
      <w:pPr>
        <w:rPr>
          <w:rFonts w:asciiTheme="minorBidi" w:hAnsiTheme="minorBidi"/>
          <w:b/>
          <w:bCs/>
        </w:rPr>
      </w:pPr>
      <w:r w:rsidRPr="009B7836">
        <w:rPr>
          <w:rFonts w:asciiTheme="minorBidi" w:hAnsiTheme="minorBidi"/>
          <w:b/>
          <w:bCs/>
        </w:rPr>
        <w:t>Notes:</w:t>
      </w:r>
    </w:p>
    <w:p w14:paraId="35A3C7CF" w14:textId="77777777" w:rsidR="00D94BAA" w:rsidRPr="009B7836" w:rsidRDefault="003F111A" w:rsidP="00707DBA">
      <w:pPr>
        <w:rPr>
          <w:rFonts w:asciiTheme="minorBidi" w:hAnsiTheme="minorBidi"/>
        </w:rPr>
      </w:pPr>
      <w:r w:rsidRPr="009B7836">
        <w:rPr>
          <w:rFonts w:asciiTheme="minorBidi" w:hAnsiTheme="minorBidi"/>
          <w:b/>
        </w:rPr>
        <w:t>5. FLOORS &amp; CARPETS</w:t>
      </w:r>
    </w:p>
    <w:p w14:paraId="562FAC28" w14:textId="25E59644" w:rsidR="003F111A" w:rsidRPr="009B7836" w:rsidRDefault="00167044" w:rsidP="00707DBA">
      <w:pPr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>• Carpet condition:</w:t>
      </w:r>
    </w:p>
    <w:p w14:paraId="673518BA" w14:textId="12EF183A" w:rsidR="00D94BAA" w:rsidRPr="009B7836" w:rsidRDefault="003F111A" w:rsidP="00707DBA">
      <w:pPr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• Burns / stains: </w:t>
      </w:r>
      <w:r w:rsidRPr="009B7836">
        <w:rPr>
          <w:rFonts w:asciiTheme="minorBidi" w:hAnsiTheme="minorBidi"/>
          <w:b/>
        </w:rPr>
        <w:t>N</w:t>
      </w:r>
    </w:p>
    <w:p w14:paraId="7B02912D" w14:textId="73C2870A" w:rsidR="00D94BAA" w:rsidRPr="009B7836" w:rsidRDefault="00167044" w:rsidP="00707DBA">
      <w:pPr>
        <w:rPr>
          <w:rFonts w:asciiTheme="minorBidi" w:hAnsiTheme="minorBidi"/>
          <w:b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Lifting / damage: </w:t>
      </w:r>
      <w:r w:rsidR="003F111A" w:rsidRPr="009B7836">
        <w:rPr>
          <w:rFonts w:asciiTheme="minorBidi" w:hAnsiTheme="minorBidi"/>
          <w:b/>
        </w:rPr>
        <w:t>N</w:t>
      </w:r>
    </w:p>
    <w:p w14:paraId="08C390C2" w14:textId="1510F44E" w:rsidR="003F111A" w:rsidRPr="009B7836" w:rsidRDefault="003F111A" w:rsidP="00707DBA">
      <w:pPr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• Hard flooring condition:</w:t>
      </w:r>
    </w:p>
    <w:p w14:paraId="2C8863FC" w14:textId="4D83056D" w:rsidR="00D94BAA" w:rsidRPr="009B7836" w:rsidRDefault="003F111A" w:rsidP="00707DBA">
      <w:pPr>
        <w:rPr>
          <w:rFonts w:asciiTheme="minorBidi" w:hAnsiTheme="minorBidi"/>
          <w:b/>
          <w:bCs/>
        </w:rPr>
      </w:pPr>
      <w:r w:rsidRPr="009B7836">
        <w:rPr>
          <w:rFonts w:asciiTheme="minorBidi" w:hAnsiTheme="minorBidi"/>
          <w:b/>
          <w:bCs/>
        </w:rPr>
        <w:t xml:space="preserve">Notes: </w:t>
      </w:r>
    </w:p>
    <w:p w14:paraId="07707F1C" w14:textId="77777777" w:rsidR="00D94BAA" w:rsidRPr="009B7836" w:rsidRDefault="003F111A" w:rsidP="00707DBA">
      <w:pPr>
        <w:rPr>
          <w:rFonts w:asciiTheme="minorBidi" w:hAnsiTheme="minorBidi"/>
        </w:rPr>
      </w:pPr>
      <w:r w:rsidRPr="009B7836">
        <w:rPr>
          <w:rFonts w:asciiTheme="minorBidi" w:hAnsiTheme="minorBidi"/>
          <w:b/>
        </w:rPr>
        <w:t>6. DOORS &amp; WINDOWS</w:t>
      </w:r>
    </w:p>
    <w:p w14:paraId="01C9105F" w14:textId="524E619D" w:rsidR="00D94BAA" w:rsidRPr="009B7836" w:rsidRDefault="00167044" w:rsidP="00707DBA">
      <w:pPr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Internal doors working? </w:t>
      </w:r>
      <w:r w:rsidR="003F111A" w:rsidRPr="009B7836">
        <w:rPr>
          <w:rFonts w:asciiTheme="minorBidi" w:hAnsiTheme="minorBidi"/>
          <w:b/>
        </w:rPr>
        <w:t>Y</w:t>
      </w:r>
    </w:p>
    <w:p w14:paraId="1985ACA9" w14:textId="35E2A12F" w:rsidR="00D94BAA" w:rsidRPr="009B7836" w:rsidRDefault="00167044" w:rsidP="00707DBA">
      <w:pPr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Any broken hinges / handles? </w:t>
      </w:r>
      <w:r w:rsidR="003F111A" w:rsidRPr="009B7836">
        <w:rPr>
          <w:rFonts w:asciiTheme="minorBidi" w:hAnsiTheme="minorBidi"/>
          <w:b/>
        </w:rPr>
        <w:t>N</w:t>
      </w:r>
    </w:p>
    <w:p w14:paraId="383D7FF4" w14:textId="643A913C" w:rsidR="00D94BAA" w:rsidRPr="009B7836" w:rsidRDefault="00167044" w:rsidP="00707DBA">
      <w:pPr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>• Fire doors intact?</w:t>
      </w:r>
      <w:r w:rsidR="00707DBA" w:rsidRPr="009B7836">
        <w:rPr>
          <w:rFonts w:asciiTheme="minorBidi" w:hAnsiTheme="minorBidi"/>
        </w:rPr>
        <w:t xml:space="preserve"> </w:t>
      </w:r>
      <w:proofErr w:type="gramStart"/>
      <w:r w:rsidR="00707DBA" w:rsidRPr="009B7836">
        <w:rPr>
          <w:rFonts w:asciiTheme="minorBidi" w:hAnsiTheme="minorBidi"/>
        </w:rPr>
        <w:t xml:space="preserve">( </w:t>
      </w:r>
      <w:r w:rsidR="00707DBA" w:rsidRPr="009B7836">
        <w:rPr>
          <w:rFonts w:asciiTheme="minorBidi" w:hAnsiTheme="minorBidi"/>
          <w:b/>
          <w:bCs/>
        </w:rPr>
        <w:t>VERY</w:t>
      </w:r>
      <w:proofErr w:type="gramEnd"/>
      <w:r w:rsidR="00707DBA" w:rsidRPr="009B7836">
        <w:rPr>
          <w:rFonts w:asciiTheme="minorBidi" w:hAnsiTheme="minorBidi"/>
          <w:b/>
          <w:bCs/>
        </w:rPr>
        <w:t xml:space="preserve"> IMPORTANT</w:t>
      </w:r>
      <w:r w:rsidR="00707DBA" w:rsidRPr="009B7836">
        <w:rPr>
          <w:rFonts w:asciiTheme="minorBidi" w:hAnsiTheme="minorBidi"/>
        </w:rPr>
        <w:t xml:space="preserve"> )</w:t>
      </w:r>
    </w:p>
    <w:p w14:paraId="2A6272BB" w14:textId="3D1EDE15" w:rsidR="00D94BAA" w:rsidRPr="009B7836" w:rsidRDefault="00167044" w:rsidP="00707DBA">
      <w:pPr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>• Windows opening / closing?</w:t>
      </w:r>
      <w:r w:rsidR="00707DBA" w:rsidRPr="009B7836">
        <w:rPr>
          <w:rFonts w:asciiTheme="minorBidi" w:hAnsiTheme="minorBidi"/>
        </w:rPr>
        <w:t xml:space="preserve"> </w:t>
      </w:r>
    </w:p>
    <w:p w14:paraId="0D0F434B" w14:textId="16DDCC1F" w:rsidR="00707DBA" w:rsidRPr="009B7836" w:rsidRDefault="003F111A" w:rsidP="00A672A3">
      <w:pPr>
        <w:rPr>
          <w:rFonts w:asciiTheme="minorBidi" w:hAnsiTheme="minorBidi"/>
          <w:b/>
          <w:bCs/>
        </w:rPr>
      </w:pPr>
      <w:r w:rsidRPr="009B7836">
        <w:rPr>
          <w:rFonts w:asciiTheme="minorBidi" w:hAnsiTheme="minorBidi"/>
          <w:b/>
          <w:bCs/>
        </w:rPr>
        <w:t>Notes:</w:t>
      </w:r>
    </w:p>
    <w:p w14:paraId="0D3CC67C" w14:textId="77777777" w:rsidR="00D94BAA" w:rsidRPr="009B7836" w:rsidRDefault="003F111A" w:rsidP="00707DBA">
      <w:pPr>
        <w:rPr>
          <w:rFonts w:asciiTheme="minorBidi" w:hAnsiTheme="minorBidi"/>
        </w:rPr>
      </w:pPr>
      <w:r w:rsidRPr="009B7836">
        <w:rPr>
          <w:rFonts w:asciiTheme="minorBidi" w:hAnsiTheme="minorBidi"/>
          <w:b/>
        </w:rPr>
        <w:t>7. KITCHEN</w:t>
      </w:r>
    </w:p>
    <w:p w14:paraId="23BD4DA3" w14:textId="77C0AFE5" w:rsidR="00A672A3" w:rsidRPr="009B7836" w:rsidRDefault="00167044" w:rsidP="00707DBA">
      <w:pPr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A672A3" w:rsidRPr="009B7836">
        <w:rPr>
          <w:rFonts w:asciiTheme="minorBidi" w:hAnsiTheme="minorBidi"/>
        </w:rPr>
        <w:t>• Units condition:</w:t>
      </w:r>
    </w:p>
    <w:p w14:paraId="6F973E9D" w14:textId="4F8E0835" w:rsidR="00D94BAA" w:rsidRPr="009B7836" w:rsidRDefault="00A672A3" w:rsidP="00707DBA">
      <w:pPr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Worktops: </w:t>
      </w:r>
      <w:r w:rsidR="003F111A" w:rsidRPr="009B7836">
        <w:rPr>
          <w:rFonts w:asciiTheme="minorBidi" w:hAnsiTheme="minorBidi"/>
          <w:b/>
        </w:rPr>
        <w:t>POOR</w:t>
      </w:r>
    </w:p>
    <w:p w14:paraId="1849F663" w14:textId="52A6B1EF" w:rsidR="00D94BAA" w:rsidRPr="009B7836" w:rsidRDefault="00167044" w:rsidP="00707DBA">
      <w:pPr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Appliances: </w:t>
      </w:r>
      <w:r w:rsidR="003F111A" w:rsidRPr="009B7836">
        <w:rPr>
          <w:rFonts w:asciiTheme="minorBidi" w:hAnsiTheme="minorBidi"/>
          <w:b/>
        </w:rPr>
        <w:t>POOR - F/F, W/D, MICRO</w:t>
      </w:r>
    </w:p>
    <w:p w14:paraId="687DF66D" w14:textId="0ED9BFFB" w:rsidR="00D94BAA" w:rsidRPr="009B7836" w:rsidRDefault="00167044" w:rsidP="00707DBA">
      <w:pPr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Extractor working: </w:t>
      </w:r>
      <w:r w:rsidR="003F111A" w:rsidRPr="009B7836">
        <w:rPr>
          <w:rFonts w:asciiTheme="minorBidi" w:hAnsiTheme="minorBidi"/>
          <w:b/>
        </w:rPr>
        <w:t>NO</w:t>
      </w:r>
    </w:p>
    <w:p w14:paraId="661E813F" w14:textId="4388C73D" w:rsidR="00167044" w:rsidRPr="009B7836" w:rsidRDefault="00167044" w:rsidP="00A672A3">
      <w:pPr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Cleanliness: </w:t>
      </w:r>
      <w:r w:rsidR="003F111A" w:rsidRPr="009B7836">
        <w:rPr>
          <w:rFonts w:asciiTheme="minorBidi" w:hAnsiTheme="minorBidi"/>
          <w:b/>
        </w:rPr>
        <w:t>POOR</w:t>
      </w:r>
    </w:p>
    <w:p w14:paraId="6DE50A32" w14:textId="5D4D5FC5" w:rsidR="00A672A3" w:rsidRDefault="00A672A3" w:rsidP="00707DBA">
      <w:pPr>
        <w:spacing w:line="240" w:lineRule="auto"/>
        <w:rPr>
          <w:rFonts w:asciiTheme="minorBidi" w:hAnsiTheme="minorBidi"/>
          <w:b/>
          <w:bCs/>
        </w:rPr>
      </w:pPr>
    </w:p>
    <w:p w14:paraId="7C5FFF79" w14:textId="77777777" w:rsidR="00DF2596" w:rsidRPr="009B7836" w:rsidRDefault="00DF2596" w:rsidP="00707DBA">
      <w:pPr>
        <w:spacing w:line="240" w:lineRule="auto"/>
        <w:rPr>
          <w:rFonts w:asciiTheme="minorBidi" w:hAnsiTheme="minorBidi"/>
          <w:b/>
          <w:bCs/>
        </w:rPr>
      </w:pPr>
    </w:p>
    <w:p w14:paraId="2EBCEAC0" w14:textId="77777777" w:rsidR="003F111A" w:rsidRPr="009B7836" w:rsidRDefault="003F111A" w:rsidP="00707DBA">
      <w:pPr>
        <w:spacing w:line="240" w:lineRule="auto"/>
        <w:rPr>
          <w:rFonts w:asciiTheme="minorBidi" w:hAnsiTheme="minorBidi"/>
          <w:b/>
          <w:bCs/>
        </w:rPr>
      </w:pPr>
    </w:p>
    <w:p w14:paraId="5DDF6BBA" w14:textId="467918E5" w:rsidR="00D94BAA" w:rsidRPr="009B7836" w:rsidRDefault="003F111A" w:rsidP="00707DBA">
      <w:pPr>
        <w:spacing w:line="240" w:lineRule="auto"/>
        <w:rPr>
          <w:rFonts w:asciiTheme="minorBidi" w:hAnsiTheme="minorBidi"/>
          <w:b/>
          <w:bCs/>
        </w:rPr>
      </w:pPr>
      <w:r w:rsidRPr="009B7836">
        <w:rPr>
          <w:rFonts w:asciiTheme="minorBidi" w:hAnsiTheme="minorBidi"/>
          <w:b/>
          <w:bCs/>
        </w:rPr>
        <w:lastRenderedPageBreak/>
        <w:t xml:space="preserve">Notes: </w:t>
      </w:r>
    </w:p>
    <w:p w14:paraId="5F34B15C" w14:textId="77777777" w:rsidR="00D94BAA" w:rsidRPr="009B7836" w:rsidRDefault="003F111A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  <w:b/>
        </w:rPr>
        <w:t>8. BATHROOM(S)</w:t>
      </w:r>
    </w:p>
    <w:p w14:paraId="0384FAC1" w14:textId="388A1041" w:rsidR="00D94BAA" w:rsidRPr="009B7836" w:rsidRDefault="00167044" w:rsidP="00707DBA">
      <w:pPr>
        <w:spacing w:line="240" w:lineRule="auto"/>
        <w:rPr>
          <w:rFonts w:asciiTheme="minorBidi" w:hAnsiTheme="minorBidi"/>
          <w:b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</w:t>
      </w:r>
      <w:r w:rsidRPr="009B7836">
        <w:rPr>
          <w:rFonts w:asciiTheme="minorBidi" w:hAnsiTheme="minorBidi"/>
        </w:rPr>
        <w:t>Sanitary ware condition</w:t>
      </w:r>
      <w:r w:rsidR="003F111A" w:rsidRPr="009B7836">
        <w:rPr>
          <w:rFonts w:asciiTheme="minorBidi" w:hAnsiTheme="minorBidi"/>
        </w:rPr>
        <w:t>:</w:t>
      </w:r>
      <w:r w:rsidRPr="009B7836">
        <w:rPr>
          <w:rFonts w:asciiTheme="minorBidi" w:hAnsiTheme="minorBidi"/>
        </w:rPr>
        <w:t xml:space="preserve"> </w:t>
      </w:r>
      <w:r w:rsidR="003F111A" w:rsidRPr="009B7836">
        <w:rPr>
          <w:rFonts w:asciiTheme="minorBidi" w:hAnsiTheme="minorBidi"/>
        </w:rPr>
        <w:t xml:space="preserve"> </w:t>
      </w:r>
    </w:p>
    <w:p w14:paraId="4839616D" w14:textId="24893248" w:rsidR="00167044" w:rsidRPr="009B7836" w:rsidRDefault="00167044" w:rsidP="00167044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• Tiles:  </w:t>
      </w:r>
      <w:r w:rsidRPr="009B7836">
        <w:rPr>
          <w:rFonts w:asciiTheme="minorBidi" w:hAnsiTheme="minorBidi"/>
          <w:b/>
        </w:rPr>
        <w:t>FAIR</w:t>
      </w:r>
    </w:p>
    <w:p w14:paraId="5C5B68B0" w14:textId="3E5AB2CC" w:rsidR="00167044" w:rsidRPr="009B7836" w:rsidRDefault="00167044" w:rsidP="00167044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• Mould/ventilation issues:  </w:t>
      </w:r>
    </w:p>
    <w:p w14:paraId="39CC1CD4" w14:textId="670E2408" w:rsidR="00167044" w:rsidRPr="009B7836" w:rsidRDefault="00167044" w:rsidP="00167044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• Water preassure/leaks:</w:t>
      </w:r>
    </w:p>
    <w:p w14:paraId="7100D6B2" w14:textId="77777777" w:rsidR="00167044" w:rsidRPr="009B7836" w:rsidRDefault="00167044" w:rsidP="00707DBA">
      <w:pPr>
        <w:spacing w:line="240" w:lineRule="auto"/>
        <w:rPr>
          <w:rFonts w:asciiTheme="minorBidi" w:hAnsiTheme="minorBidi"/>
        </w:rPr>
      </w:pPr>
    </w:p>
    <w:p w14:paraId="1F9479E9" w14:textId="09C21381" w:rsidR="00D94BAA" w:rsidRPr="009B7836" w:rsidRDefault="003F111A" w:rsidP="00707DBA">
      <w:pPr>
        <w:spacing w:line="240" w:lineRule="auto"/>
        <w:rPr>
          <w:rFonts w:asciiTheme="minorBidi" w:hAnsiTheme="minorBidi"/>
          <w:b/>
          <w:bCs/>
        </w:rPr>
      </w:pPr>
      <w:r w:rsidRPr="009B7836">
        <w:rPr>
          <w:rFonts w:asciiTheme="minorBidi" w:hAnsiTheme="minorBidi"/>
          <w:b/>
          <w:bCs/>
        </w:rPr>
        <w:t xml:space="preserve">Notes: </w:t>
      </w:r>
    </w:p>
    <w:p w14:paraId="1E15912D" w14:textId="77777777" w:rsidR="00D94BAA" w:rsidRPr="009B7836" w:rsidRDefault="003F111A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  <w:b/>
        </w:rPr>
        <w:t>9. HEATING / BOILER</w:t>
      </w:r>
    </w:p>
    <w:p w14:paraId="3C6F214C" w14:textId="09D8CF47" w:rsidR="00D94BAA" w:rsidRPr="009B7836" w:rsidRDefault="00167044" w:rsidP="00707DBA">
      <w:pPr>
        <w:spacing w:line="240" w:lineRule="auto"/>
        <w:rPr>
          <w:rFonts w:asciiTheme="minorBidi" w:hAnsiTheme="minorBidi"/>
          <w:b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Heating working? (Y/N): </w:t>
      </w:r>
    </w:p>
    <w:p w14:paraId="4A51B877" w14:textId="3CE74692" w:rsidR="00167044" w:rsidRPr="009B7836" w:rsidRDefault="00167044" w:rsidP="00167044">
      <w:pPr>
        <w:spacing w:line="240" w:lineRule="auto"/>
        <w:rPr>
          <w:rFonts w:asciiTheme="minorBidi" w:hAnsiTheme="minorBidi"/>
          <w:b/>
        </w:rPr>
      </w:pPr>
      <w:r w:rsidRPr="009B7836">
        <w:rPr>
          <w:rFonts w:asciiTheme="minorBidi" w:hAnsiTheme="minorBidi"/>
        </w:rPr>
        <w:t xml:space="preserve">   •  Boiler condition:</w:t>
      </w:r>
    </w:p>
    <w:p w14:paraId="5423FBFC" w14:textId="58868D4A" w:rsidR="00167044" w:rsidRPr="009B7836" w:rsidRDefault="00167044" w:rsidP="00167044">
      <w:pPr>
        <w:spacing w:line="240" w:lineRule="auto"/>
        <w:rPr>
          <w:rFonts w:asciiTheme="minorBidi" w:hAnsiTheme="minorBidi"/>
          <w:b/>
        </w:rPr>
      </w:pPr>
      <w:r w:rsidRPr="009B7836">
        <w:rPr>
          <w:rFonts w:asciiTheme="minorBidi" w:hAnsiTheme="minorBidi"/>
        </w:rPr>
        <w:t xml:space="preserve">   • Any visible faults?</w:t>
      </w:r>
    </w:p>
    <w:p w14:paraId="0E5D320F" w14:textId="47C01052" w:rsidR="00D94BAA" w:rsidRPr="009B7836" w:rsidRDefault="003F111A" w:rsidP="00707DBA">
      <w:pPr>
        <w:spacing w:line="240" w:lineRule="auto"/>
        <w:rPr>
          <w:rFonts w:asciiTheme="minorBidi" w:hAnsiTheme="minorBidi"/>
          <w:b/>
          <w:bCs/>
        </w:rPr>
      </w:pPr>
      <w:r w:rsidRPr="009B7836">
        <w:rPr>
          <w:rFonts w:asciiTheme="minorBidi" w:hAnsiTheme="minorBidi"/>
          <w:b/>
          <w:bCs/>
        </w:rPr>
        <w:t>Notes:</w:t>
      </w:r>
    </w:p>
    <w:p w14:paraId="28562DEF" w14:textId="77777777" w:rsidR="00D94BAA" w:rsidRPr="009B7836" w:rsidRDefault="003F111A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  <w:b/>
        </w:rPr>
        <w:t>10. ELECTRICAL</w:t>
      </w:r>
    </w:p>
    <w:p w14:paraId="0D2D046A" w14:textId="10F960A6" w:rsidR="00D94BAA" w:rsidRPr="009B7836" w:rsidRDefault="00167044" w:rsidP="00707DBA">
      <w:pPr>
        <w:spacing w:line="240" w:lineRule="auto"/>
        <w:rPr>
          <w:rFonts w:asciiTheme="minorBidi" w:hAnsiTheme="minorBidi"/>
          <w:b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Lights </w:t>
      </w:r>
      <w:proofErr w:type="gramStart"/>
      <w:r w:rsidR="003F111A" w:rsidRPr="009B7836">
        <w:rPr>
          <w:rFonts w:asciiTheme="minorBidi" w:hAnsiTheme="minorBidi"/>
        </w:rPr>
        <w:t>working?:</w:t>
      </w:r>
      <w:proofErr w:type="gramEnd"/>
      <w:r w:rsidR="003F111A" w:rsidRPr="009B7836">
        <w:rPr>
          <w:rFonts w:asciiTheme="minorBidi" w:hAnsiTheme="minorBidi"/>
        </w:rPr>
        <w:t xml:space="preserve"> </w:t>
      </w:r>
      <w:r w:rsidR="003F111A" w:rsidRPr="009B7836">
        <w:rPr>
          <w:rFonts w:asciiTheme="minorBidi" w:hAnsiTheme="minorBidi"/>
          <w:b/>
        </w:rPr>
        <w:t>NO ELEC</w:t>
      </w:r>
    </w:p>
    <w:p w14:paraId="49FD85C3" w14:textId="367E923E" w:rsidR="00167044" w:rsidRPr="009B7836" w:rsidRDefault="00167044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• Sockets damaged?</w:t>
      </w:r>
    </w:p>
    <w:p w14:paraId="3E01FBD9" w14:textId="5DEFC833" w:rsidR="00167044" w:rsidRPr="009B7836" w:rsidRDefault="00167044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• Exposed wiring?</w:t>
      </w:r>
    </w:p>
    <w:p w14:paraId="130F2124" w14:textId="52E0399F" w:rsidR="00D94BAA" w:rsidRPr="009B7836" w:rsidRDefault="003F111A" w:rsidP="00707DBA">
      <w:pPr>
        <w:spacing w:line="240" w:lineRule="auto"/>
        <w:rPr>
          <w:rFonts w:asciiTheme="minorBidi" w:hAnsiTheme="minorBidi"/>
          <w:b/>
          <w:bCs/>
        </w:rPr>
      </w:pPr>
      <w:r w:rsidRPr="009B7836">
        <w:rPr>
          <w:rFonts w:asciiTheme="minorBidi" w:hAnsiTheme="minorBidi"/>
          <w:b/>
          <w:bCs/>
        </w:rPr>
        <w:t>Notes:</w:t>
      </w:r>
    </w:p>
    <w:p w14:paraId="46771242" w14:textId="77777777" w:rsidR="00D94BAA" w:rsidRPr="009B7836" w:rsidRDefault="003F111A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  <w:b/>
        </w:rPr>
        <w:t>11. DAMP / STRUCTURAL SIGNS</w:t>
      </w:r>
    </w:p>
    <w:p w14:paraId="302680C4" w14:textId="3F85B8D9" w:rsidR="00167044" w:rsidRPr="009B7836" w:rsidRDefault="00A672A3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167044" w:rsidRPr="009B7836">
        <w:rPr>
          <w:rFonts w:asciiTheme="minorBidi" w:hAnsiTheme="minorBidi"/>
        </w:rPr>
        <w:t>• Damp present? (Y/N)</w:t>
      </w:r>
    </w:p>
    <w:p w14:paraId="1000F758" w14:textId="657D2DC4" w:rsidR="00167044" w:rsidRPr="009B7836" w:rsidRDefault="00A672A3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167044" w:rsidRPr="009B7836">
        <w:rPr>
          <w:rFonts w:asciiTheme="minorBidi" w:hAnsiTheme="minorBidi"/>
        </w:rPr>
        <w:t>• Mould growth?</w:t>
      </w:r>
    </w:p>
    <w:p w14:paraId="0EF86095" w14:textId="0D87D0B0" w:rsidR="00167044" w:rsidRPr="009B7836" w:rsidRDefault="00A672A3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167044" w:rsidRPr="009B7836">
        <w:rPr>
          <w:rFonts w:asciiTheme="minorBidi" w:hAnsiTheme="minorBidi"/>
        </w:rPr>
        <w:t xml:space="preserve">• Cellar condition? </w:t>
      </w:r>
    </w:p>
    <w:p w14:paraId="61043FF2" w14:textId="4603008A" w:rsidR="00D94BAA" w:rsidRPr="009B7836" w:rsidRDefault="00A672A3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Ventilation </w:t>
      </w:r>
      <w:proofErr w:type="gramStart"/>
      <w:r w:rsidR="003F111A" w:rsidRPr="009B7836">
        <w:rPr>
          <w:rFonts w:asciiTheme="minorBidi" w:hAnsiTheme="minorBidi"/>
        </w:rPr>
        <w:t>issues?:</w:t>
      </w:r>
      <w:proofErr w:type="gramEnd"/>
      <w:r w:rsidR="003F111A" w:rsidRPr="009B7836">
        <w:rPr>
          <w:rFonts w:asciiTheme="minorBidi" w:hAnsiTheme="minorBidi"/>
        </w:rPr>
        <w:t xml:space="preserve"> </w:t>
      </w:r>
      <w:r w:rsidR="003F111A" w:rsidRPr="009B7836">
        <w:rPr>
          <w:rFonts w:asciiTheme="minorBidi" w:hAnsiTheme="minorBidi"/>
          <w:b/>
        </w:rPr>
        <w:t>YES - S</w:t>
      </w:r>
      <w:r w:rsidR="00DF2596">
        <w:rPr>
          <w:rFonts w:asciiTheme="minorBidi" w:hAnsiTheme="minorBidi"/>
          <w:b/>
        </w:rPr>
        <w:t>mell</w:t>
      </w:r>
      <w:bookmarkStart w:id="0" w:name="_GoBack"/>
      <w:bookmarkEnd w:id="0"/>
      <w:r w:rsidR="003F111A" w:rsidRPr="009B7836">
        <w:rPr>
          <w:rFonts w:asciiTheme="minorBidi" w:hAnsiTheme="minorBidi"/>
          <w:b/>
        </w:rPr>
        <w:t xml:space="preserve"> D</w:t>
      </w:r>
      <w:r w:rsidR="00DF2596">
        <w:rPr>
          <w:rFonts w:asciiTheme="minorBidi" w:hAnsiTheme="minorBidi"/>
          <w:b/>
        </w:rPr>
        <w:t>amb</w:t>
      </w:r>
    </w:p>
    <w:p w14:paraId="3E57319E" w14:textId="77777777" w:rsidR="00A672A3" w:rsidRPr="009B7836" w:rsidRDefault="00A672A3" w:rsidP="00707DBA">
      <w:pPr>
        <w:spacing w:line="240" w:lineRule="auto"/>
        <w:rPr>
          <w:rFonts w:asciiTheme="minorBidi" w:hAnsiTheme="minorBidi"/>
        </w:rPr>
      </w:pPr>
    </w:p>
    <w:p w14:paraId="436F20B0" w14:textId="77777777" w:rsidR="00A672A3" w:rsidRPr="009B7836" w:rsidRDefault="00A672A3" w:rsidP="00707DBA">
      <w:pPr>
        <w:spacing w:line="240" w:lineRule="auto"/>
        <w:rPr>
          <w:rFonts w:asciiTheme="minorBidi" w:hAnsiTheme="minorBidi"/>
        </w:rPr>
      </w:pPr>
    </w:p>
    <w:p w14:paraId="25EBEE0C" w14:textId="396F5862" w:rsidR="00A672A3" w:rsidRDefault="00A672A3" w:rsidP="00707DBA">
      <w:pPr>
        <w:spacing w:line="240" w:lineRule="auto"/>
        <w:rPr>
          <w:rFonts w:asciiTheme="minorBidi" w:hAnsiTheme="minorBidi"/>
        </w:rPr>
      </w:pPr>
    </w:p>
    <w:p w14:paraId="7F9E863C" w14:textId="77777777" w:rsidR="009B7836" w:rsidRPr="009B7836" w:rsidRDefault="009B7836" w:rsidP="00707DBA">
      <w:pPr>
        <w:spacing w:line="240" w:lineRule="auto"/>
        <w:rPr>
          <w:rFonts w:asciiTheme="minorBidi" w:hAnsiTheme="minorBidi"/>
        </w:rPr>
      </w:pPr>
    </w:p>
    <w:p w14:paraId="2CD419BA" w14:textId="6E0B3B60" w:rsidR="00A672A3" w:rsidRPr="009B7836" w:rsidRDefault="00A672A3" w:rsidP="00707DBA">
      <w:pPr>
        <w:spacing w:line="240" w:lineRule="auto"/>
        <w:rPr>
          <w:rFonts w:asciiTheme="minorBidi" w:hAnsiTheme="minorBidi"/>
        </w:rPr>
      </w:pPr>
    </w:p>
    <w:p w14:paraId="3FF1D021" w14:textId="77777777" w:rsidR="00A672A3" w:rsidRPr="009B7836" w:rsidRDefault="00A672A3" w:rsidP="00707DBA">
      <w:pPr>
        <w:spacing w:line="240" w:lineRule="auto"/>
        <w:rPr>
          <w:rFonts w:asciiTheme="minorBidi" w:hAnsiTheme="minorBidi"/>
        </w:rPr>
      </w:pPr>
    </w:p>
    <w:p w14:paraId="4D4FD2D7" w14:textId="3ACA5E60" w:rsidR="00A672A3" w:rsidRPr="009B7836" w:rsidRDefault="003F111A" w:rsidP="00A672A3">
      <w:pPr>
        <w:spacing w:line="240" w:lineRule="auto"/>
        <w:rPr>
          <w:rFonts w:asciiTheme="minorBidi" w:hAnsiTheme="minorBidi"/>
          <w:b/>
          <w:bCs/>
        </w:rPr>
      </w:pPr>
      <w:r w:rsidRPr="009B7836">
        <w:rPr>
          <w:rFonts w:asciiTheme="minorBidi" w:hAnsiTheme="minorBidi"/>
          <w:b/>
          <w:bCs/>
        </w:rPr>
        <w:lastRenderedPageBreak/>
        <w:t>Notes:</w:t>
      </w:r>
    </w:p>
    <w:p w14:paraId="36540565" w14:textId="1319F110" w:rsidR="00D94BAA" w:rsidRPr="009B7836" w:rsidRDefault="003F111A" w:rsidP="00707DBA">
      <w:pPr>
        <w:spacing w:line="240" w:lineRule="auto"/>
        <w:rPr>
          <w:rFonts w:asciiTheme="minorBidi" w:hAnsiTheme="minorBidi"/>
          <w:b/>
        </w:rPr>
      </w:pPr>
      <w:r w:rsidRPr="009B7836">
        <w:rPr>
          <w:rFonts w:asciiTheme="minorBidi" w:hAnsiTheme="minorBidi"/>
          <w:b/>
        </w:rPr>
        <w:t>12. COMPLIANCE ITEMS (CRITICAL)</w:t>
      </w:r>
    </w:p>
    <w:p w14:paraId="6541BA84" w14:textId="474D613C" w:rsidR="00A672A3" w:rsidRPr="009B7836" w:rsidRDefault="009B7836" w:rsidP="00707DBA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</w:t>
      </w:r>
      <w:r w:rsidR="00A672A3" w:rsidRPr="009B7836">
        <w:rPr>
          <w:rFonts w:asciiTheme="minorBidi" w:hAnsiTheme="minorBidi"/>
        </w:rPr>
        <w:t>Tick what is PROVIDED:</w:t>
      </w:r>
    </w:p>
    <w:p w14:paraId="505FB195" w14:textId="05D685A1" w:rsidR="00D94BAA" w:rsidRPr="009B7836" w:rsidRDefault="009B7836" w:rsidP="00707DBA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</w:t>
      </w:r>
      <w:r w:rsidR="003F111A" w:rsidRPr="009B7836">
        <w:rPr>
          <w:rFonts w:asciiTheme="minorBidi" w:hAnsiTheme="minorBidi"/>
        </w:rPr>
        <w:t>Gas Certificate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022C7C52" w14:textId="52B1B0C0" w:rsidR="00D94BAA" w:rsidRPr="009B7836" w:rsidRDefault="009B7836" w:rsidP="00707DBA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</w:t>
      </w:r>
      <w:r w:rsidR="003F111A" w:rsidRPr="009B7836">
        <w:rPr>
          <w:rFonts w:asciiTheme="minorBidi" w:hAnsiTheme="minorBidi"/>
        </w:rPr>
        <w:t>EICR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7FAA0B6F" w14:textId="0E1CE974" w:rsidR="00D94BAA" w:rsidRPr="009B7836" w:rsidRDefault="009B7836" w:rsidP="00707DBA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="003F111A" w:rsidRPr="009B7836">
        <w:rPr>
          <w:rFonts w:asciiTheme="minorBidi" w:hAnsiTheme="minorBidi"/>
        </w:rPr>
        <w:t>Fire Alarm Certificate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3985A3A1" w14:textId="47AFDE2D" w:rsidR="00D94BAA" w:rsidRPr="009B7836" w:rsidRDefault="009B7836" w:rsidP="00707DBA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="003F111A" w:rsidRPr="009B7836">
        <w:rPr>
          <w:rFonts w:asciiTheme="minorBidi" w:hAnsiTheme="minorBidi"/>
        </w:rPr>
        <w:t>Emergency Lighting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56E31D18" w14:textId="40EB46F4" w:rsidR="00D94BAA" w:rsidRPr="009B7836" w:rsidRDefault="009B7836" w:rsidP="00707DBA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="003F111A" w:rsidRPr="009B7836">
        <w:rPr>
          <w:rFonts w:asciiTheme="minorBidi" w:hAnsiTheme="minorBidi"/>
        </w:rPr>
        <w:t>Fire Risk Assessment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61E0181B" w14:textId="1D0DD9FB" w:rsidR="00D94BAA" w:rsidRPr="009B7836" w:rsidRDefault="009B7836" w:rsidP="00707DBA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="003F111A" w:rsidRPr="009B7836">
        <w:rPr>
          <w:rFonts w:asciiTheme="minorBidi" w:hAnsiTheme="minorBidi"/>
        </w:rPr>
        <w:t>EPC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38096341" w14:textId="7F909571" w:rsidR="00A672A3" w:rsidRPr="009B7836" w:rsidRDefault="00A672A3" w:rsidP="00A672A3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>______________________________________________________________________</w:t>
      </w:r>
    </w:p>
    <w:p w14:paraId="24E63B7F" w14:textId="77777777" w:rsidR="00D94BAA" w:rsidRPr="009B7836" w:rsidRDefault="003F111A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  <w:b/>
        </w:rPr>
        <w:t>13. EXTERNAL</w:t>
      </w:r>
    </w:p>
    <w:p w14:paraId="2F853ACC" w14:textId="0FC83D80" w:rsidR="00D94BAA" w:rsidRPr="009B7836" w:rsidRDefault="00A672A3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Garden condition: </w:t>
      </w:r>
    </w:p>
    <w:p w14:paraId="252D7EC6" w14:textId="38D72581" w:rsidR="00D94BAA" w:rsidRPr="009B7836" w:rsidRDefault="00A672A3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Waste / rubbish: </w:t>
      </w:r>
    </w:p>
    <w:p w14:paraId="5D654386" w14:textId="5B318250" w:rsidR="00D94BAA" w:rsidRPr="009B7836" w:rsidRDefault="00A672A3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>• Damage outside:</w:t>
      </w:r>
    </w:p>
    <w:p w14:paraId="49E607AA" w14:textId="62F68B20" w:rsidR="00A672A3" w:rsidRPr="009B7836" w:rsidRDefault="00A672A3" w:rsidP="00A672A3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>______________________________________________________________________</w:t>
      </w:r>
    </w:p>
    <w:p w14:paraId="10DC6478" w14:textId="77777777" w:rsidR="00D94BAA" w:rsidRPr="009B7836" w:rsidRDefault="003F111A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  <w:b/>
        </w:rPr>
        <w:t>14. PHOTOS / VIDEO</w:t>
      </w:r>
    </w:p>
    <w:p w14:paraId="7206FB93" w14:textId="619AB9DE" w:rsidR="00D94BAA" w:rsidRPr="009B7836" w:rsidRDefault="003F111A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• Full video walkthrough done? (Y/N): </w:t>
      </w:r>
    </w:p>
    <w:p w14:paraId="10EE2826" w14:textId="18C0E305" w:rsidR="00D94BAA" w:rsidRPr="009B7836" w:rsidRDefault="003F111A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• Photos taken? (Y/N): </w:t>
      </w:r>
      <w:r w:rsidRPr="009B7836">
        <w:rPr>
          <w:rFonts w:ascii="Segoe UI Symbol" w:hAnsi="Segoe UI Symbol" w:cs="Segoe UI Symbol"/>
        </w:rPr>
        <w:t>✓</w:t>
      </w:r>
    </w:p>
    <w:p w14:paraId="3AD1FDA0" w14:textId="27444476" w:rsidR="00A672A3" w:rsidRPr="009B7836" w:rsidRDefault="00A672A3" w:rsidP="00A672A3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>______________________________________________________________________</w:t>
      </w:r>
    </w:p>
    <w:p w14:paraId="1B86E318" w14:textId="77777777" w:rsidR="00D94BAA" w:rsidRPr="009B7836" w:rsidRDefault="003F111A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  <w:b/>
        </w:rPr>
        <w:t>15. INITIAL DILAPS VIEW</w:t>
      </w:r>
    </w:p>
    <w:p w14:paraId="20C2C66B" w14:textId="377D26AD" w:rsidR="00D94BAA" w:rsidRPr="009B7836" w:rsidRDefault="003F111A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• Estimated cost range: </w:t>
      </w:r>
    </w:p>
    <w:p w14:paraId="6B42C146" w14:textId="377035C5" w:rsidR="00D94BAA" w:rsidRPr="009B7836" w:rsidRDefault="003F111A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• Immediate works required: </w:t>
      </w:r>
    </w:p>
    <w:sectPr w:rsidR="00D94BAA" w:rsidRPr="009B7836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67044"/>
    <w:rsid w:val="0029639D"/>
    <w:rsid w:val="00326F90"/>
    <w:rsid w:val="003F111A"/>
    <w:rsid w:val="00707DBA"/>
    <w:rsid w:val="009B7836"/>
    <w:rsid w:val="00A672A3"/>
    <w:rsid w:val="00A83E2D"/>
    <w:rsid w:val="00AA1D8D"/>
    <w:rsid w:val="00B47730"/>
    <w:rsid w:val="00CB0664"/>
    <w:rsid w:val="00D94BAA"/>
    <w:rsid w:val="00DF259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81944B"/>
  <w14:defaultImageDpi w14:val="300"/>
  <w15:docId w15:val="{D2280E64-5AF6-4D73-B872-12EB6447C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273A3F1-A2D0-4E62-8224-F5F900F6F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hosein</cp:lastModifiedBy>
  <cp:revision>5</cp:revision>
  <dcterms:created xsi:type="dcterms:W3CDTF">2026-06-02T12:24:00Z</dcterms:created>
  <dcterms:modified xsi:type="dcterms:W3CDTF">2026-06-02T20:02:00Z</dcterms:modified>
  <cp:category/>
</cp:coreProperties>
</file>